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Keller/ 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45554769" name="019ddd58-49e8-79cb-8441-ee5bce6359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8621241" name="019ddd58-49e8-79cb-8441-ee5bce63598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2921615" name="019ddd5a-d9cb-737f-bc68-3143f6db39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3587796" name="019ddd5a-d9cb-737f-bc68-3143f6db395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Keller/ 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Tür, Waschküche, Heizraum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26418991" name="019ddd5b-9dc6-7f67-8661-826306bdb4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6071448" name="019ddd5b-9dc6-7f67-8661-826306bdb47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447964" name="019ddd5b-bdef-700a-be0f-9b48daa808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9357350" name="019ddd5b-bdef-700a-be0f-9b48daa808e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UG-DG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0451229" name="019ddd6e-d3a2-726e-aab9-ef1f3092263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1914917" name="019ddd6e-d3a2-726e-aab9-ef1f309226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7111360" name="019ddd6f-0709-7e10-8030-32c9a1f818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8456433" name="019ddd6f-0709-7e10-8030-32c9a1f8181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Wohnungen </w:t>
            </w:r>
          </w:p>
          <w:p>
            <w:pPr>
              <w:spacing w:before="0" w:after="0"/>
            </w:pPr>
            <w:r>
              <w:t>EG- 2. 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2203668" name="019ddd98-748c-70d2-bc8e-410d94ac74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3476963" name="019ddd98-748c-70d2-bc8e-410d94ac746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2465475" name="019ddd9a-b415-7575-8ef6-2fbee04192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7110008" name="019ddd9a-b415-7575-8ef6-2fbee041926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Wohnzimmer, Schlafzimmer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20813214" name="019ddde7-b697-7bc8-a9ed-cd5bd6cb88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5891222" name="019ddde7-b697-7bc8-a9ed-cd5bd6cb884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1489258" name="019ddde7-ef23-7b63-8349-f5ceec5dd2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4892150" name="019ddde7-ef23-7b63-8349-f5ceec5dd20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 OG, 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97671250" name="019ddde9-13a6-71e3-aece-6660021dbd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8603830" name="019ddde9-13a6-71e3-aece-6660021dbd1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553391227" name="019ddde9-45cb-7fb9-b19c-c665165e21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3005019" name="019ddde9-45cb-7fb9-b19c-c665165e216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1010794" name="019dddeb-a25d-7e49-8fff-e3f5437f36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923519" name="019dddeb-a25d-7e49-8fff-e3f5437f367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3730413" name="019dddeb-c958-7211-b435-a41e1edf66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1960629" name="019dddeb-c958-7211-b435-a41e1edf66d9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43600770" name="019ddded-5145-78db-a256-a9ff8ef483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2735526" name="019ddded-5145-78db-a256-a9ff8ef483da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57095854" name="019ddded-8bde-70ed-9f9d-ec54bfdf86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2863658" name="019ddded-8bde-70ed-9f9d-ec54bfdf866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Reitweg 3, 8400 Winterthur</w:t>
          </w:r>
        </w:p>
        <w:p>
          <w:pPr>
            <w:spacing w:before="0" w:after="0"/>
          </w:pPr>
          <w:r>
            <w:t>DN 880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